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Kaminabdeckung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40752" name="8e8aa9e0-469c-11f0-b38e-bbed569a2f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54368" name="8e8aa9e0-469c-11f0-b38e-bbed569a2f2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010409" name="ee0d8a80-469d-11f0-a76b-35c45a249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14834" name="ee0d8a80-469d-11f0-a76b-35c45a2498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456006" name="11d145b0-469e-11f0-bbcf-154daf1ea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033071" name="11d145b0-469e-11f0-bbcf-154daf1ea0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598735" name="a525f270-469e-11f0-ac35-a56282a348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13586" name="a525f270-469e-11f0-ac35-a56282a348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319781" name="e1b15e00-469e-11f0-9e0d-e544f0721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72369" name="e1b15e00-469e-11f0-9e0d-e544f07215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931116" name="646d8990-469f-11f0-9d78-ff226c3df3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153308" name="646d8990-469f-11f0-9d78-ff226c3df3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Büro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037937" name="c0b83f10-469f-11f0-a362-1ddff92db7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21046" name="c0b83f10-469f-11f0-a362-1ddff92db7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Räume inkl.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/ Treppenhaus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256615" name="25ba8da0-46a0-11f0-920f-8f47eb0d1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631807" name="25ba8da0-46a0-11f0-920f-8f47eb0d148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901797" name="af78da10-46a0-11f0-9f4e-178103751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922285" name="af78da10-46a0-11f0-9f4e-178103751ad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719632" name="1fc70bb0-46a2-11f0-9087-f3696f682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75542" name="1fc70bb0-46a2-11f0-9087-f3696f682df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967233" name="5e2e8a40-46a2-11f0-8dbd-b15202e85f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736270" name="5e2e8a40-46a2-11f0-8dbd-b15202e85f7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4083748" name="9c41ce50-46a2-11f0-a84a-e925a1df2a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877542" name="9c41ce50-46a2-11f0-a84a-e925a1df2a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6297502" name="3dbc0070-46a3-11f0-a928-8b1e5f906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094627" name="3dbc0070-46a3-11f0-a928-8b1e5f906f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774126" name="7be600d0-46a3-11f0-9b0e-05e884348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665402" name="7be600d0-46a3-11f0-9b0e-05e8843484e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 / Empfang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99233" name="07fe4d60-46a5-11f0-9320-3bf464eb8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810260" name="07fe4d60-46a5-11f0-9320-3bf464eb84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/ Empfang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6708042" name="72fac2b0-46a5-11f0-839c-d33a2ef7f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178617" name="72fac2b0-46a5-11f0-839c-d33a2ef7f7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933134" name="7a94c150-46a6-11f0-8544-c303d8b64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671278" name="7a94c150-46a6-11f0-8544-c303d8b640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3680389" name="a8246bc0-46a6-11f0-866f-0be9b9292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794657" name="a8246bc0-46a6-11f0-866f-0be9b929250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154420" name="d9bc5800-46a6-11f0-925c-97477ed8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08367" name="d9bc5800-46a6-11f0-925c-97477ed8cb2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911072" name="05b90660-46a7-11f0-b2b9-edb738328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515618" name="05b90660-46a7-11f0-b2b9-edb738328c2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4577030" name="50087660-46a7-11f0-af1d-8de904831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6688" name="50087660-46a7-11f0-af1d-8de9048310f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42393651" name="e683de90-46a7-11f0-bd9e-5b7db6373c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136153" name="e683de90-46a7-11f0-bd9e-5b7db6373c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273226" name="4bd20330-46a8-11f0-8648-71915f0643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25807" name="4bd20330-46a8-11f0-8648-71915f06439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Scheune / Mörtellager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354095" name="7966c140-46a9-11f0-af4c-d9ad7bad4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476519" name="7966c140-46a9-11f0-af4c-d9ad7bad45c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Scheune / Elektrolager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53770" name="189e5660-46aa-11f0-9829-7fdb6ba63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03896" name="189e5660-46aa-11f0-9829-7fdb6ba639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Scheune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338044" name="8bccba00-46aa-11f0-8dbd-6348b2d8d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34382" name="8bccba00-46aa-11f0-8dbd-6348b2d8d9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Scheune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3998376" name="db4ce640-46aa-11f0-bbc3-65aabdf076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03408" name="db4ce640-46aa-11f0-bbc3-65aabdf0762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Scheune  / Fassade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323073" name="f9983860-46ab-11f0-8348-5f23dd09a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52040" name="f9983860-46ab-11f0-8348-5f23dd09a14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Scheune 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231407" name="2e9ee590-46ac-11f0-9134-8feea4c92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917822" name="2e9ee590-46ac-11f0-9134-8feea4c92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Vorplatz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373633" name="e7234420-46ad-11f0-8b18-2b5723309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189539" name="e7234420-46ad-11f0-8b18-2b572330924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Büro/ Hintereingang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364996" name="fe427f30-46ae-11f0-bdac-9bd88bdd92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112022" name="fe427f30-46ae-11f0-bdac-9bd88bdd92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Hochregallager </w:t>
            </w:r>
          </w:p>
          <w:p>
            <w:pPr>
              <w:spacing w:before="0" w:after="0" w:line="240" w:lineRule="auto"/>
            </w:pPr>
            <w:r>
              <w:t>EG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6708578" name="55f11750-46af-11f0-a35e-7dd77add2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727581" name="55f11750-46af-11f0-a35e-7dd77add2b8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+ Scheune Bahnhofstr. 169, 9244 Niederuzwil</w:t>
          </w:r>
        </w:p>
        <w:p>
          <w:pPr>
            <w:spacing w:before="0" w:after="0"/>
          </w:pPr>
          <w:r>
            <w:t>332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